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360 Modern_Contemporary Ювенали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#873 Анастасія Горбацевич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873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